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Állásajánlat</w:t>
      </w:r>
    </w:p>
    <w:p>
      <w:r>
        <w:t>**Állásajánlat: Ügyfélszolgálati munkatárs**</w:t>
        <w:br/>
        <w:br/>
        <w:t>📍 Helyszín: Debrecen, belváros</w:t>
        <w:br/>
        <w:t>💼 Munkavégzés jellege: Teljes munkaidő, irodai</w:t>
        <w:br/>
        <w:t>🕒 Kezdés: Megegyezés szerint</w:t>
        <w:br/>
        <w:br/>
        <w:t>**Feladatok:**</w:t>
        <w:br/>
        <w:t>- Ügyfelek telefonos és e-mailes megkereséseinek kezelése</w:t>
        <w:br/>
        <w:t>- Információnyújtás, panaszkezelés</w:t>
        <w:br/>
        <w:t>- Adminisztrációs feladatok ellátása CRM rendszerben</w:t>
        <w:br/>
        <w:t>- Együttműködés más részlegekkel a hatékony problémamegoldás érdekében</w:t>
        <w:br/>
        <w:br/>
        <w:t>**Elvárások:**</w:t>
        <w:br/>
        <w:t>- Középfokú végzettség</w:t>
        <w:br/>
        <w:t>- Kiváló kommunikációs készség szóban és írásban</w:t>
        <w:br/>
        <w:t>- Felhasználói szintű számítógépes ismeretek</w:t>
        <w:br/>
        <w:t>- Pontos, önálló munkavégzés</w:t>
        <w:br/>
        <w:br/>
        <w:t>**Előnyt jelent:**</w:t>
        <w:br/>
        <w:t>- Hasonló munkakörben szerzett tapasztalat</w:t>
        <w:br/>
        <w:t>- Angol nyelvismeret</w:t>
        <w:br/>
        <w:br/>
        <w:t>**Amit kínálunk:**</w:t>
        <w:br/>
        <w:t>- Stabil munkahely hosszú távú lehetőséggel</w:t>
        <w:br/>
        <w:t>- Versenyképes juttatási csomag</w:t>
        <w:br/>
        <w:t>- Szakmai fejlődési lehetőség</w:t>
        <w:br/>
        <w:t>- Dinamikus, támogató csapat</w:t>
        <w:br/>
        <w:br/>
        <w:t>📧 Jelentkezés: önéletrajzzal az allas@ugyfelcentrum.hu e-mail címen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